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6473" w14:textId="77777777" w:rsidR="00FC5879" w:rsidRPr="00D17B48" w:rsidRDefault="00165372" w:rsidP="00D17B48">
      <w:pPr>
        <w:pStyle w:val="Nagwek1"/>
        <w:spacing w:line="240" w:lineRule="auto"/>
        <w:jc w:val="both"/>
        <w:rPr>
          <w:rFonts w:cstheme="majorHAnsi"/>
          <w:lang w:val="pl-PL"/>
        </w:rPr>
      </w:pPr>
      <w:r w:rsidRPr="00D17B48">
        <w:rPr>
          <w:rFonts w:cstheme="majorHAnsi"/>
          <w:color w:val="C00000"/>
          <w:lang w:val="pl-PL"/>
        </w:rPr>
        <w:t xml:space="preserve">Opis planowanego wykorzystania </w:t>
      </w:r>
      <w:proofErr w:type="spellStart"/>
      <w:r w:rsidRPr="00D17B48">
        <w:rPr>
          <w:rFonts w:cstheme="majorHAnsi"/>
          <w:color w:val="C00000"/>
          <w:lang w:val="pl-PL"/>
        </w:rPr>
        <w:t>local</w:t>
      </w:r>
      <w:proofErr w:type="spellEnd"/>
      <w:r w:rsidRPr="00D17B48">
        <w:rPr>
          <w:rFonts w:cstheme="majorHAnsi"/>
          <w:color w:val="C00000"/>
          <w:lang w:val="pl-PL"/>
        </w:rPr>
        <w:t xml:space="preserve"> </w:t>
      </w:r>
      <w:proofErr w:type="spellStart"/>
      <w:r w:rsidRPr="00D17B48">
        <w:rPr>
          <w:rFonts w:cstheme="majorHAnsi"/>
          <w:color w:val="C00000"/>
          <w:lang w:val="pl-PL"/>
        </w:rPr>
        <w:t>content</w:t>
      </w:r>
      <w:proofErr w:type="spellEnd"/>
      <w:r w:rsidRPr="00D17B48">
        <w:rPr>
          <w:rFonts w:cstheme="majorHAnsi"/>
          <w:color w:val="C00000"/>
          <w:lang w:val="pl-PL"/>
        </w:rPr>
        <w:t xml:space="preserve"> – Usługa wyceny AVE</w:t>
      </w:r>
    </w:p>
    <w:p w14:paraId="3B225743" w14:textId="77777777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Nazwa Wykonawcy: ________________________________________________</w:t>
      </w:r>
    </w:p>
    <w:p w14:paraId="137112A7" w14:textId="77777777" w:rsid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Nazwa postępowania / nr referencyjny: _______________________________</w:t>
      </w:r>
    </w:p>
    <w:p w14:paraId="070B04E8" w14:textId="3A72123E" w:rsidR="00FC5879" w:rsidRPr="00D17B48" w:rsidRDefault="00165372" w:rsidP="00D17B48">
      <w:pPr>
        <w:pStyle w:val="Akapitzlist"/>
        <w:numPr>
          <w:ilvl w:val="0"/>
          <w:numId w:val="10"/>
        </w:numPr>
        <w:spacing w:line="240" w:lineRule="auto"/>
        <w:ind w:left="284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b/>
          <w:bCs/>
          <w:color w:val="C00000"/>
          <w:lang w:val="pl-PL"/>
        </w:rPr>
        <w:t>Zakres prac realizowanych przez lokalnych specjalistów (usługa AVE)</w:t>
      </w:r>
    </w:p>
    <w:p w14:paraId="4CC7E829" w14:textId="77777777" w:rsidR="00FC5879" w:rsidRPr="00D17B48" w:rsidRDefault="00165372" w:rsidP="00D17B48">
      <w:pPr>
        <w:spacing w:line="240" w:lineRule="auto"/>
        <w:ind w:left="-142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Wykonawca oświadcza, że w ramach realizacji usługi wyceny AVE planuje wykorzystać specjalistów z obszaru lokalnego do realizacji następujących czynności: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2136"/>
        <w:gridCol w:w="2142"/>
        <w:gridCol w:w="3646"/>
      </w:tblGrid>
      <w:tr w:rsidR="00FC5879" w:rsidRPr="00D17B48" w14:paraId="30432419" w14:textId="77777777" w:rsidTr="009B3756">
        <w:tc>
          <w:tcPr>
            <w:tcW w:w="2160" w:type="dxa"/>
          </w:tcPr>
          <w:p w14:paraId="2C22495C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D17B48">
              <w:rPr>
                <w:rFonts w:asciiTheme="majorHAnsi" w:hAnsiTheme="majorHAnsi" w:cstheme="majorHAnsi"/>
                <w:lang w:val="pl-PL"/>
              </w:rPr>
              <w:t>Rodzaj prac / etap analizy AVE</w:t>
            </w:r>
          </w:p>
        </w:tc>
        <w:tc>
          <w:tcPr>
            <w:tcW w:w="2160" w:type="dxa"/>
          </w:tcPr>
          <w:p w14:paraId="3A650771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17B48">
              <w:rPr>
                <w:rFonts w:asciiTheme="majorHAnsi" w:hAnsiTheme="majorHAnsi" w:cstheme="majorHAnsi"/>
              </w:rPr>
              <w:t>Opis</w:t>
            </w:r>
            <w:proofErr w:type="spellEnd"/>
            <w:r w:rsidRPr="00D17B4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7B48">
              <w:rPr>
                <w:rFonts w:asciiTheme="majorHAnsi" w:hAnsiTheme="majorHAnsi" w:cstheme="majorHAnsi"/>
              </w:rPr>
              <w:t>zakresu</w:t>
            </w:r>
            <w:proofErr w:type="spellEnd"/>
            <w:r w:rsidRPr="00D17B4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7B48">
              <w:rPr>
                <w:rFonts w:asciiTheme="majorHAnsi" w:hAnsiTheme="majorHAnsi" w:cstheme="majorHAnsi"/>
              </w:rPr>
              <w:t>czynności</w:t>
            </w:r>
            <w:proofErr w:type="spellEnd"/>
          </w:p>
        </w:tc>
        <w:tc>
          <w:tcPr>
            <w:tcW w:w="2160" w:type="dxa"/>
          </w:tcPr>
          <w:p w14:paraId="50DB5CA8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Liczba lokalnych specjalistów</w:t>
            </w:r>
          </w:p>
        </w:tc>
        <w:tc>
          <w:tcPr>
            <w:tcW w:w="3693" w:type="dxa"/>
          </w:tcPr>
          <w:p w14:paraId="0A7E745F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Przewidywany udział (%)</w:t>
            </w:r>
          </w:p>
        </w:tc>
      </w:tr>
      <w:tr w:rsidR="00165372" w:rsidRPr="00D17B48" w14:paraId="4C20849E" w14:textId="77777777" w:rsidTr="009B37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9DE" w14:textId="168C7DDD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D6B" w14:textId="26C5404F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E8E" w14:textId="7840D2F0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1E0" w14:textId="69E942E3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611DABD6" w14:textId="77777777" w:rsidR="00D17B48" w:rsidRPr="00D17B48" w:rsidRDefault="00D17B48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1ACCA6C8" w14:textId="4FC8B03B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Łączny szacowany udział prac realizowanych przez lokalnych specjalistów: ______ %</w:t>
      </w:r>
    </w:p>
    <w:p w14:paraId="3826F603" w14:textId="2A4CC535" w:rsidR="00FC5879" w:rsidRPr="00D17B48" w:rsidRDefault="00D17B48" w:rsidP="00D17B48">
      <w:pPr>
        <w:pStyle w:val="Nagwek2"/>
        <w:numPr>
          <w:ilvl w:val="0"/>
          <w:numId w:val="10"/>
        </w:numPr>
        <w:spacing w:line="240" w:lineRule="auto"/>
        <w:ind w:left="284"/>
        <w:jc w:val="both"/>
        <w:rPr>
          <w:rFonts w:cstheme="majorHAnsi"/>
          <w:color w:val="C00000"/>
          <w:sz w:val="22"/>
          <w:szCs w:val="22"/>
          <w:lang w:val="pl-PL"/>
        </w:rPr>
      </w:pPr>
      <w:r w:rsidRPr="00D17B48">
        <w:rPr>
          <w:rFonts w:cstheme="majorHAnsi"/>
          <w:color w:val="C00000"/>
          <w:sz w:val="22"/>
          <w:szCs w:val="22"/>
          <w:lang w:val="pl-PL"/>
        </w:rPr>
        <w:t>L</w:t>
      </w:r>
      <w:r w:rsidR="00165372" w:rsidRPr="00D17B48">
        <w:rPr>
          <w:rFonts w:cstheme="majorHAnsi"/>
          <w:color w:val="C00000"/>
          <w:sz w:val="22"/>
          <w:szCs w:val="22"/>
          <w:lang w:val="pl-PL"/>
        </w:rPr>
        <w:t>ista planowanych lokalnych podwykonawców (agencje / analitycy)</w:t>
      </w:r>
      <w:r w:rsidRPr="00D17B48">
        <w:rPr>
          <w:rFonts w:cstheme="majorHAnsi"/>
          <w:color w:val="C00000"/>
          <w:sz w:val="22"/>
          <w:szCs w:val="22"/>
          <w:lang w:val="pl-PL"/>
        </w:rPr>
        <w:t xml:space="preserve"> (jeżeli Oferent nie korzysta z usług podwykonawców należy wskazać tę informację w tabeli)</w:t>
      </w:r>
    </w:p>
    <w:p w14:paraId="49B8A323" w14:textId="77777777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Wykonawca deklaruje powierzenie części realizacji usługi AVE następującym lokalnym podmiotom: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131"/>
        <w:gridCol w:w="2134"/>
        <w:gridCol w:w="3642"/>
      </w:tblGrid>
      <w:tr w:rsidR="00FC5879" w:rsidRPr="00D17B48" w14:paraId="6D11CD11" w14:textId="77777777" w:rsidTr="009B3756">
        <w:tc>
          <w:tcPr>
            <w:tcW w:w="2160" w:type="dxa"/>
          </w:tcPr>
          <w:p w14:paraId="4B574B95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 xml:space="preserve">Nazwa </w:t>
            </w:r>
            <w:proofErr w:type="spellStart"/>
            <w:r w:rsidRPr="00D17B48">
              <w:rPr>
                <w:rFonts w:asciiTheme="majorHAnsi" w:hAnsiTheme="majorHAnsi" w:cstheme="majorHAnsi"/>
              </w:rPr>
              <w:t>podwykonawcy</w:t>
            </w:r>
            <w:proofErr w:type="spellEnd"/>
          </w:p>
        </w:tc>
        <w:tc>
          <w:tcPr>
            <w:tcW w:w="2160" w:type="dxa"/>
          </w:tcPr>
          <w:p w14:paraId="6EFB731C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Adres</w:t>
            </w:r>
          </w:p>
        </w:tc>
        <w:tc>
          <w:tcPr>
            <w:tcW w:w="2160" w:type="dxa"/>
          </w:tcPr>
          <w:p w14:paraId="3F7BED29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D17B48">
              <w:rPr>
                <w:rFonts w:asciiTheme="majorHAnsi" w:hAnsiTheme="majorHAnsi" w:cstheme="majorHAnsi"/>
                <w:lang w:val="pl-PL"/>
              </w:rPr>
              <w:t>Zakres prac w usłudze AVE</w:t>
            </w:r>
          </w:p>
        </w:tc>
        <w:tc>
          <w:tcPr>
            <w:tcW w:w="3693" w:type="dxa"/>
          </w:tcPr>
          <w:p w14:paraId="10461EA1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proofErr w:type="spellStart"/>
            <w:r w:rsidRPr="00D17B48">
              <w:rPr>
                <w:rFonts w:asciiTheme="majorHAnsi" w:hAnsiTheme="majorHAnsi" w:cstheme="majorHAnsi"/>
              </w:rPr>
              <w:t>Szacowana</w:t>
            </w:r>
            <w:proofErr w:type="spellEnd"/>
            <w:r w:rsidRPr="00D17B4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7B48">
              <w:rPr>
                <w:rFonts w:asciiTheme="majorHAnsi" w:hAnsiTheme="majorHAnsi" w:cstheme="majorHAnsi"/>
              </w:rPr>
              <w:t>wartość</w:t>
            </w:r>
            <w:proofErr w:type="spellEnd"/>
            <w:r w:rsidRPr="00D17B4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17B48">
              <w:rPr>
                <w:rFonts w:asciiTheme="majorHAnsi" w:hAnsiTheme="majorHAnsi" w:cstheme="majorHAnsi"/>
              </w:rPr>
              <w:t>prac</w:t>
            </w:r>
            <w:proofErr w:type="spellEnd"/>
            <w:r w:rsidRPr="00D17B48">
              <w:rPr>
                <w:rFonts w:asciiTheme="majorHAnsi" w:hAnsiTheme="majorHAnsi" w:cstheme="majorHAnsi"/>
              </w:rPr>
              <w:t xml:space="preserve"> (%)</w:t>
            </w:r>
          </w:p>
        </w:tc>
      </w:tr>
      <w:tr w:rsidR="00D17B48" w:rsidRPr="00D17B48" w14:paraId="52A33538" w14:textId="77777777" w:rsidTr="009B37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36E8" w14:textId="4AC97940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2C3C" w14:textId="1347F688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DE59" w14:textId="04CEF98B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364" w14:textId="5A3D82C7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7B01DD2E" w14:textId="77777777" w:rsidR="00D17B48" w:rsidRPr="00D17B48" w:rsidRDefault="00D17B48" w:rsidP="00D17B48">
      <w:pPr>
        <w:spacing w:line="240" w:lineRule="auto"/>
        <w:jc w:val="both"/>
        <w:rPr>
          <w:rFonts w:asciiTheme="majorHAnsi" w:hAnsiTheme="majorHAnsi" w:cstheme="majorHAnsi"/>
        </w:rPr>
      </w:pPr>
    </w:p>
    <w:p w14:paraId="5EF5096C" w14:textId="463BB0FE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Łączny udział podwykonawców lokalnych: ______ %</w:t>
      </w:r>
    </w:p>
    <w:p w14:paraId="79776500" w14:textId="49F0E1CB" w:rsidR="00FC5879" w:rsidRPr="00D17B48" w:rsidRDefault="00165372" w:rsidP="00D17B48">
      <w:pPr>
        <w:pStyle w:val="Nagwek2"/>
        <w:numPr>
          <w:ilvl w:val="0"/>
          <w:numId w:val="10"/>
        </w:numPr>
        <w:spacing w:line="240" w:lineRule="auto"/>
        <w:ind w:left="284"/>
        <w:jc w:val="both"/>
        <w:rPr>
          <w:rFonts w:cstheme="majorHAnsi"/>
          <w:sz w:val="22"/>
          <w:szCs w:val="22"/>
          <w:lang w:val="pl-PL"/>
        </w:rPr>
      </w:pPr>
      <w:r w:rsidRPr="00D17B48">
        <w:rPr>
          <w:rFonts w:cstheme="majorHAnsi"/>
          <w:color w:val="C00000"/>
          <w:sz w:val="22"/>
          <w:szCs w:val="22"/>
          <w:lang w:val="pl-PL"/>
        </w:rPr>
        <w:t>Przewidywany udział lokalnych dostawców danych i narzędzi analitycznych</w:t>
      </w:r>
    </w:p>
    <w:p w14:paraId="746A98FF" w14:textId="77777777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Wykonawca deklaruje wykorzystanie lokalnych dostawców danych, monitoringu mediów lub systemów do analizy AVE: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133"/>
        <w:gridCol w:w="2140"/>
        <w:gridCol w:w="3642"/>
      </w:tblGrid>
      <w:tr w:rsidR="00FC5879" w:rsidRPr="00D17B48" w14:paraId="4DE21791" w14:textId="77777777" w:rsidTr="009B3756">
        <w:tc>
          <w:tcPr>
            <w:tcW w:w="2160" w:type="dxa"/>
          </w:tcPr>
          <w:p w14:paraId="387C7356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 xml:space="preserve">Nazwa </w:t>
            </w:r>
            <w:proofErr w:type="spellStart"/>
            <w:r w:rsidRPr="00D17B48">
              <w:rPr>
                <w:rFonts w:asciiTheme="majorHAnsi" w:hAnsiTheme="majorHAnsi" w:cstheme="majorHAnsi"/>
              </w:rPr>
              <w:t>dostawcy</w:t>
            </w:r>
            <w:proofErr w:type="spellEnd"/>
          </w:p>
        </w:tc>
        <w:tc>
          <w:tcPr>
            <w:tcW w:w="2160" w:type="dxa"/>
          </w:tcPr>
          <w:p w14:paraId="19617818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Adres</w:t>
            </w:r>
          </w:p>
        </w:tc>
        <w:tc>
          <w:tcPr>
            <w:tcW w:w="2160" w:type="dxa"/>
          </w:tcPr>
          <w:p w14:paraId="4B48FFFE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Rodzaj danych / narzędzia</w:t>
            </w:r>
          </w:p>
        </w:tc>
        <w:tc>
          <w:tcPr>
            <w:tcW w:w="3693" w:type="dxa"/>
          </w:tcPr>
          <w:p w14:paraId="4A9193DB" w14:textId="77777777" w:rsidR="00FC5879" w:rsidRPr="00D17B48" w:rsidRDefault="00165372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17B48">
              <w:rPr>
                <w:rFonts w:asciiTheme="majorHAnsi" w:hAnsiTheme="majorHAnsi" w:cstheme="majorHAnsi"/>
              </w:rPr>
              <w:t>Udział w wartości usług (%)</w:t>
            </w:r>
          </w:p>
        </w:tc>
      </w:tr>
      <w:tr w:rsidR="00D17B48" w:rsidRPr="00D17B48" w14:paraId="27C36150" w14:textId="77777777" w:rsidTr="009B375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A27" w14:textId="4E837EC8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8E88" w14:textId="5A035FEA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4B2" w14:textId="74180EF9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99B" w14:textId="0D78F33C" w:rsidR="00D17B48" w:rsidRPr="00D17B48" w:rsidRDefault="00D17B48" w:rsidP="00D17B48">
            <w:pPr>
              <w:spacing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1C52CC7" w14:textId="77777777" w:rsidR="00D17B48" w:rsidRPr="00D17B48" w:rsidRDefault="00D17B48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75AEFBCD" w14:textId="41388EA5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Łączny udział lokalnych dostawców danych/narzędzi: ______ %</w:t>
      </w:r>
    </w:p>
    <w:p w14:paraId="54FED76A" w14:textId="7E3CDB24" w:rsidR="00FC5879" w:rsidRPr="00D17B48" w:rsidRDefault="00165372" w:rsidP="00D17B48">
      <w:pPr>
        <w:pStyle w:val="Nagwek2"/>
        <w:numPr>
          <w:ilvl w:val="0"/>
          <w:numId w:val="10"/>
        </w:numPr>
        <w:spacing w:line="240" w:lineRule="auto"/>
        <w:ind w:left="284"/>
        <w:jc w:val="both"/>
        <w:rPr>
          <w:rFonts w:cstheme="majorHAnsi"/>
          <w:color w:val="C00000"/>
          <w:sz w:val="22"/>
          <w:szCs w:val="22"/>
          <w:lang w:val="pl-PL"/>
        </w:rPr>
      </w:pPr>
      <w:r w:rsidRPr="00D17B48">
        <w:rPr>
          <w:rFonts w:cstheme="majorHAnsi"/>
          <w:color w:val="C00000"/>
          <w:sz w:val="22"/>
          <w:szCs w:val="22"/>
          <w:lang w:val="pl-PL"/>
        </w:rPr>
        <w:t xml:space="preserve">Podsumowanie </w:t>
      </w:r>
      <w:proofErr w:type="spellStart"/>
      <w:r w:rsidRPr="00D17B48">
        <w:rPr>
          <w:rFonts w:cstheme="majorHAnsi"/>
          <w:color w:val="C00000"/>
          <w:sz w:val="22"/>
          <w:szCs w:val="22"/>
          <w:lang w:val="pl-PL"/>
        </w:rPr>
        <w:t>local</w:t>
      </w:r>
      <w:proofErr w:type="spellEnd"/>
      <w:r w:rsidRPr="00D17B48">
        <w:rPr>
          <w:rFonts w:cstheme="majorHAnsi"/>
          <w:color w:val="C00000"/>
          <w:sz w:val="22"/>
          <w:szCs w:val="22"/>
          <w:lang w:val="pl-PL"/>
        </w:rPr>
        <w:t xml:space="preserve"> </w:t>
      </w:r>
      <w:proofErr w:type="spellStart"/>
      <w:r w:rsidRPr="00D17B48">
        <w:rPr>
          <w:rFonts w:cstheme="majorHAnsi"/>
          <w:color w:val="C00000"/>
          <w:sz w:val="22"/>
          <w:szCs w:val="22"/>
          <w:lang w:val="pl-PL"/>
        </w:rPr>
        <w:t>content</w:t>
      </w:r>
      <w:proofErr w:type="spellEnd"/>
    </w:p>
    <w:p w14:paraId="4F9AE5BC" w14:textId="77777777" w:rsidR="00FC5879" w:rsidRPr="009B3756" w:rsidRDefault="00165372" w:rsidP="009B375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lang w:val="pl-PL"/>
        </w:rPr>
      </w:pPr>
      <w:r w:rsidRPr="009B3756">
        <w:rPr>
          <w:rFonts w:asciiTheme="majorHAnsi" w:hAnsiTheme="majorHAnsi" w:cstheme="majorHAnsi"/>
          <w:lang w:val="pl-PL"/>
        </w:rPr>
        <w:t>Udział lokalnych specjalistów: ______ %</w:t>
      </w:r>
    </w:p>
    <w:p w14:paraId="046C2A2D" w14:textId="5F9FC348" w:rsidR="00FC5879" w:rsidRPr="009B3756" w:rsidRDefault="00165372" w:rsidP="009B375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lang w:val="pl-PL"/>
        </w:rPr>
      </w:pPr>
      <w:r w:rsidRPr="009B3756">
        <w:rPr>
          <w:rFonts w:asciiTheme="majorHAnsi" w:hAnsiTheme="majorHAnsi" w:cstheme="majorHAnsi"/>
          <w:lang w:val="pl-PL"/>
        </w:rPr>
        <w:t>Udział lokalnych podwykonawców: ______ %</w:t>
      </w:r>
      <w:r w:rsidR="00D17B48" w:rsidRPr="009B3756">
        <w:rPr>
          <w:rFonts w:asciiTheme="majorHAnsi" w:hAnsiTheme="majorHAnsi" w:cstheme="majorHAnsi"/>
          <w:lang w:val="pl-PL"/>
        </w:rPr>
        <w:t xml:space="preserve"> </w:t>
      </w:r>
      <w:r w:rsidR="00D17B48" w:rsidRPr="009B3756">
        <w:rPr>
          <w:rFonts w:asciiTheme="majorHAnsi" w:hAnsiTheme="majorHAnsi" w:cstheme="majorHAnsi"/>
          <w:i/>
          <w:iCs/>
          <w:lang w:val="pl-PL"/>
        </w:rPr>
        <w:t>(w przypadku braku korzystania z usług podwykonawców należy wprowadzić wartość 100%)</w:t>
      </w:r>
    </w:p>
    <w:p w14:paraId="449AC1C3" w14:textId="77777777" w:rsidR="00FC5879" w:rsidRPr="009B3756" w:rsidRDefault="00165372" w:rsidP="009B375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ajorHAnsi" w:hAnsiTheme="majorHAnsi" w:cstheme="majorHAnsi"/>
          <w:lang w:val="pl-PL"/>
        </w:rPr>
      </w:pPr>
      <w:r w:rsidRPr="009B3756">
        <w:rPr>
          <w:rFonts w:asciiTheme="majorHAnsi" w:hAnsiTheme="majorHAnsi" w:cstheme="majorHAnsi"/>
          <w:lang w:val="pl-PL"/>
        </w:rPr>
        <w:t>Udział lokalnych dostawców danych/narzędzi: ______ %</w:t>
      </w:r>
    </w:p>
    <w:p w14:paraId="00081F46" w14:textId="77777777" w:rsidR="00FC5879" w:rsidRPr="009B3756" w:rsidRDefault="00165372" w:rsidP="009B3756">
      <w:pPr>
        <w:pStyle w:val="Akapitzlist"/>
        <w:numPr>
          <w:ilvl w:val="0"/>
          <w:numId w:val="11"/>
        </w:num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9B3756">
        <w:rPr>
          <w:rFonts w:asciiTheme="majorHAnsi" w:hAnsiTheme="majorHAnsi" w:cstheme="majorHAnsi"/>
          <w:lang w:val="pl-PL"/>
        </w:rPr>
        <w:t xml:space="preserve">Łączny deklarowany udział </w:t>
      </w:r>
      <w:proofErr w:type="spellStart"/>
      <w:r w:rsidRPr="009B3756">
        <w:rPr>
          <w:rFonts w:asciiTheme="majorHAnsi" w:hAnsiTheme="majorHAnsi" w:cstheme="majorHAnsi"/>
          <w:lang w:val="pl-PL"/>
        </w:rPr>
        <w:t>local</w:t>
      </w:r>
      <w:proofErr w:type="spellEnd"/>
      <w:r w:rsidRPr="009B3756">
        <w:rPr>
          <w:rFonts w:asciiTheme="majorHAnsi" w:hAnsiTheme="majorHAnsi" w:cstheme="majorHAnsi"/>
          <w:lang w:val="pl-PL"/>
        </w:rPr>
        <w:t xml:space="preserve"> </w:t>
      </w:r>
      <w:proofErr w:type="spellStart"/>
      <w:r w:rsidRPr="009B3756">
        <w:rPr>
          <w:rFonts w:asciiTheme="majorHAnsi" w:hAnsiTheme="majorHAnsi" w:cstheme="majorHAnsi"/>
          <w:lang w:val="pl-PL"/>
        </w:rPr>
        <w:t>content</w:t>
      </w:r>
      <w:proofErr w:type="spellEnd"/>
      <w:r w:rsidRPr="009B3756">
        <w:rPr>
          <w:rFonts w:asciiTheme="majorHAnsi" w:hAnsiTheme="majorHAnsi" w:cstheme="majorHAnsi"/>
          <w:lang w:val="pl-PL"/>
        </w:rPr>
        <w:t>: ______ %</w:t>
      </w:r>
    </w:p>
    <w:p w14:paraId="52A47434" w14:textId="2A94B6D2" w:rsidR="00FC5879" w:rsidRPr="00D17B48" w:rsidRDefault="00165372" w:rsidP="00D17B48">
      <w:pPr>
        <w:pStyle w:val="Nagwek2"/>
        <w:numPr>
          <w:ilvl w:val="0"/>
          <w:numId w:val="10"/>
        </w:numPr>
        <w:spacing w:line="240" w:lineRule="auto"/>
        <w:jc w:val="both"/>
        <w:rPr>
          <w:rFonts w:cstheme="majorHAnsi"/>
          <w:color w:val="C00000"/>
          <w:sz w:val="22"/>
          <w:szCs w:val="22"/>
          <w:lang w:val="pl-PL"/>
        </w:rPr>
      </w:pPr>
      <w:r w:rsidRPr="00D17B48">
        <w:rPr>
          <w:rFonts w:cstheme="majorHAnsi"/>
          <w:color w:val="C00000"/>
          <w:sz w:val="22"/>
          <w:szCs w:val="22"/>
          <w:lang w:val="pl-PL"/>
        </w:rPr>
        <w:lastRenderedPageBreak/>
        <w:t>Oświadczenie Wykonawcy</w:t>
      </w:r>
    </w:p>
    <w:p w14:paraId="0A0ADC71" w14:textId="77777777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 xml:space="preserve">Oświadczam, że powyższe informacje są zgodne z prawdą, a deklarowany model wykorzystania </w:t>
      </w:r>
      <w:proofErr w:type="spellStart"/>
      <w:r w:rsidRPr="00D17B48">
        <w:rPr>
          <w:rFonts w:asciiTheme="majorHAnsi" w:hAnsiTheme="majorHAnsi" w:cstheme="majorHAnsi"/>
          <w:lang w:val="pl-PL"/>
        </w:rPr>
        <w:t>local</w:t>
      </w:r>
      <w:proofErr w:type="spellEnd"/>
      <w:r w:rsidRPr="00D17B48">
        <w:rPr>
          <w:rFonts w:asciiTheme="majorHAnsi" w:hAnsiTheme="majorHAnsi" w:cstheme="majorHAnsi"/>
          <w:lang w:val="pl-PL"/>
        </w:rPr>
        <w:t xml:space="preserve"> </w:t>
      </w:r>
      <w:proofErr w:type="spellStart"/>
      <w:r w:rsidRPr="00D17B48">
        <w:rPr>
          <w:rFonts w:asciiTheme="majorHAnsi" w:hAnsiTheme="majorHAnsi" w:cstheme="majorHAnsi"/>
          <w:lang w:val="pl-PL"/>
        </w:rPr>
        <w:t>content</w:t>
      </w:r>
      <w:proofErr w:type="spellEnd"/>
      <w:r w:rsidRPr="00D17B48">
        <w:rPr>
          <w:rFonts w:asciiTheme="majorHAnsi" w:hAnsiTheme="majorHAnsi" w:cstheme="majorHAnsi"/>
          <w:lang w:val="pl-PL"/>
        </w:rPr>
        <w:t xml:space="preserve"> zostanie zrealizowany w przedstawionym zakresie. Jestem świadomy/-a, że brak pełnego opisu lub niespełnienie wymogów formalnych skutkuje odrzuceniem oferty.</w:t>
      </w:r>
    </w:p>
    <w:p w14:paraId="5DB78B3A" w14:textId="77777777" w:rsidR="00FC5879" w:rsidRPr="00D17B48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Podpis Wykonawcy / osoby upoważnionej: _____________________________</w:t>
      </w:r>
    </w:p>
    <w:p w14:paraId="65652867" w14:textId="77777777" w:rsidR="00FC5879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  <w:r w:rsidRPr="00D17B48">
        <w:rPr>
          <w:rFonts w:asciiTheme="majorHAnsi" w:hAnsiTheme="majorHAnsi" w:cstheme="majorHAnsi"/>
          <w:lang w:val="pl-PL"/>
        </w:rPr>
        <w:t>Data: _____________________________</w:t>
      </w:r>
    </w:p>
    <w:p w14:paraId="0F662A0B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6CC10BBC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33284101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3CF2D63F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0D028376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4919F737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6C53FB97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1045EDE4" w14:textId="3C3D1080" w:rsidR="00165372" w:rsidRDefault="00165372" w:rsidP="00165372">
      <w:pPr>
        <w:tabs>
          <w:tab w:val="left" w:pos="1500"/>
        </w:tabs>
        <w:spacing w:line="240" w:lineRule="auto"/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ab/>
      </w:r>
    </w:p>
    <w:p w14:paraId="2C54A198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24B26B1D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57189861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7A557C3E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6B1C5B07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6F7EC296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17015858" w14:textId="77777777" w:rsidR="00165372" w:rsidRDefault="00165372" w:rsidP="00D17B48">
      <w:pPr>
        <w:spacing w:line="240" w:lineRule="auto"/>
        <w:jc w:val="both"/>
        <w:rPr>
          <w:rFonts w:asciiTheme="majorHAnsi" w:hAnsiTheme="majorHAnsi" w:cstheme="majorHAnsi"/>
          <w:lang w:val="pl-PL"/>
        </w:rPr>
      </w:pPr>
    </w:p>
    <w:p w14:paraId="7598CE91" w14:textId="7A9AC53D" w:rsidR="00165372" w:rsidRPr="00165372" w:rsidRDefault="009B3756" w:rsidP="00165372">
      <w:p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*</w:t>
      </w:r>
      <w:r w:rsidR="00165372"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 xml:space="preserve">Przez </w:t>
      </w:r>
      <w:proofErr w:type="spellStart"/>
      <w:r w:rsidR="00165372"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local</w:t>
      </w:r>
      <w:proofErr w:type="spellEnd"/>
      <w:r w:rsidR="00165372"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 xml:space="preserve"> </w:t>
      </w:r>
      <w:proofErr w:type="spellStart"/>
      <w:r w:rsidR="00165372"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content</w:t>
      </w:r>
      <w:proofErr w:type="spellEnd"/>
      <w:r w:rsidR="00165372"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 xml:space="preserve"> (komponent krajowy) należy rozumieć udział zasobów pochodzących z rynku krajowego, obejmujący w szczególności:</w:t>
      </w:r>
    </w:p>
    <w:p w14:paraId="34710934" w14:textId="5F69B6DB" w:rsidR="00165372" w:rsidRPr="00165372" w:rsidRDefault="00165372" w:rsidP="001653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pracowników zatrudnionych na terenie Rzeczypospolitej Polskiej,</w:t>
      </w:r>
    </w:p>
    <w:p w14:paraId="6F7AD45F" w14:textId="77777777" w:rsidR="00165372" w:rsidRPr="00165372" w:rsidRDefault="00165372" w:rsidP="001653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polskich dostawców usług i materiałów,</w:t>
      </w:r>
    </w:p>
    <w:p w14:paraId="56324176" w14:textId="77777777" w:rsidR="00165372" w:rsidRPr="00165372" w:rsidRDefault="00165372" w:rsidP="00165372">
      <w:pPr>
        <w:pStyle w:val="Akapitzlist"/>
        <w:numPr>
          <w:ilvl w:val="0"/>
          <w:numId w:val="12"/>
        </w:num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polskie podmioty gospodarcze,</w:t>
      </w:r>
    </w:p>
    <w:p w14:paraId="61063CEF" w14:textId="77777777" w:rsidR="00165372" w:rsidRPr="00165372" w:rsidRDefault="00165372" w:rsidP="00165372">
      <w:p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>które nie są częścią międzynarodowych grup kapitałowych ani nie działają jako oddziały lub spółki zależne zagranicznych korporacji.</w:t>
      </w:r>
    </w:p>
    <w:p w14:paraId="4B4EE234" w14:textId="64BB2581" w:rsidR="009B3756" w:rsidRPr="00165372" w:rsidRDefault="00165372" w:rsidP="00165372">
      <w:pPr>
        <w:spacing w:line="240" w:lineRule="auto"/>
        <w:jc w:val="both"/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</w:pPr>
      <w:r w:rsidRPr="00165372">
        <w:rPr>
          <w:rFonts w:asciiTheme="majorHAnsi" w:hAnsiTheme="majorHAnsi" w:cstheme="majorHAnsi"/>
          <w:i/>
          <w:iCs/>
          <w:color w:val="A6A6A6" w:themeColor="background1" w:themeShade="A6"/>
          <w:lang w:val="pl-PL"/>
        </w:rPr>
        <w:t xml:space="preserve">Celem kryterium jest promowanie wykorzystania polskich specjalistów, lokalnych firm oraz krajowych dostawców, wspierających rozwój krajowego rynku usług oraz gospodarki lokalnej. Formularz ma charakter informacyjny, a kryterium jest spełnione jeżeli oświadczenie zostało wypełnione i załączone. W przypadku braku załączenia wypełnionego Załącznika możliwe jest wykluczenie Oferenta z dalszego udziału w postępowaniu. </w:t>
      </w:r>
    </w:p>
    <w:sectPr w:rsidR="009B3756" w:rsidRPr="00165372" w:rsidSect="008855E8">
      <w:headerReference w:type="default" r:id="rId8"/>
      <w:pgSz w:w="12240" w:h="15840"/>
      <w:pgMar w:top="1115" w:right="1041" w:bottom="1440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903A" w14:textId="77777777" w:rsidR="00D17B48" w:rsidRDefault="00D17B48" w:rsidP="00D17B48">
      <w:pPr>
        <w:spacing w:after="0" w:line="240" w:lineRule="auto"/>
      </w:pPr>
      <w:r>
        <w:separator/>
      </w:r>
    </w:p>
  </w:endnote>
  <w:endnote w:type="continuationSeparator" w:id="0">
    <w:p w14:paraId="0712680E" w14:textId="77777777" w:rsidR="00D17B48" w:rsidRDefault="00D17B48" w:rsidP="00D1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11CF" w14:textId="77777777" w:rsidR="00D17B48" w:rsidRDefault="00D17B48" w:rsidP="00D17B48">
      <w:pPr>
        <w:spacing w:after="0" w:line="240" w:lineRule="auto"/>
      </w:pPr>
      <w:r>
        <w:separator/>
      </w:r>
    </w:p>
  </w:footnote>
  <w:footnote w:type="continuationSeparator" w:id="0">
    <w:p w14:paraId="3A92D7FB" w14:textId="77777777" w:rsidR="00D17B48" w:rsidRDefault="00D17B48" w:rsidP="00D17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7FC7" w14:textId="6372ECBE" w:rsidR="00D17B48" w:rsidRPr="00D17B48" w:rsidRDefault="00D17B48">
    <w:pPr>
      <w:pStyle w:val="Nagwek"/>
      <w:rPr>
        <w:lang w:val="pl-PL"/>
      </w:rPr>
    </w:pPr>
    <w:r w:rsidRPr="00D17B48">
      <w:rPr>
        <w:lang w:val="pl-PL"/>
      </w:rPr>
      <w:t>Załącznik nr X do Postępowania n</w:t>
    </w:r>
    <w:r>
      <w:rPr>
        <w:lang w:val="pl-PL"/>
      </w:rPr>
      <w:t xml:space="preserve">r </w:t>
    </w:r>
    <w:r w:rsidR="008855E8" w:rsidRPr="008855E8">
      <w:rPr>
        <w:lang w:val="pl-PL"/>
      </w:rPr>
      <w:t>PKN/2/000416/26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866F11"/>
    <w:multiLevelType w:val="hybridMultilevel"/>
    <w:tmpl w:val="A768E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B620D8"/>
    <w:multiLevelType w:val="hybridMultilevel"/>
    <w:tmpl w:val="1E7E3CB6"/>
    <w:lvl w:ilvl="0" w:tplc="68A4E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CD7AB2"/>
    <w:multiLevelType w:val="hybridMultilevel"/>
    <w:tmpl w:val="31142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771205">
    <w:abstractNumId w:val="8"/>
  </w:num>
  <w:num w:numId="2" w16cid:durableId="247541182">
    <w:abstractNumId w:val="6"/>
  </w:num>
  <w:num w:numId="3" w16cid:durableId="707221988">
    <w:abstractNumId w:val="5"/>
  </w:num>
  <w:num w:numId="4" w16cid:durableId="845481176">
    <w:abstractNumId w:val="4"/>
  </w:num>
  <w:num w:numId="5" w16cid:durableId="1911428001">
    <w:abstractNumId w:val="7"/>
  </w:num>
  <w:num w:numId="6" w16cid:durableId="679235076">
    <w:abstractNumId w:val="3"/>
  </w:num>
  <w:num w:numId="7" w16cid:durableId="1415512935">
    <w:abstractNumId w:val="2"/>
  </w:num>
  <w:num w:numId="8" w16cid:durableId="2100834672">
    <w:abstractNumId w:val="1"/>
  </w:num>
  <w:num w:numId="9" w16cid:durableId="643697707">
    <w:abstractNumId w:val="0"/>
  </w:num>
  <w:num w:numId="10" w16cid:durableId="506331624">
    <w:abstractNumId w:val="10"/>
  </w:num>
  <w:num w:numId="11" w16cid:durableId="2146195604">
    <w:abstractNumId w:val="11"/>
  </w:num>
  <w:num w:numId="12" w16cid:durableId="7899768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5372"/>
    <w:rsid w:val="0029639D"/>
    <w:rsid w:val="00326F90"/>
    <w:rsid w:val="0071693A"/>
    <w:rsid w:val="00834882"/>
    <w:rsid w:val="008855E8"/>
    <w:rsid w:val="009B3756"/>
    <w:rsid w:val="00AA1D8D"/>
    <w:rsid w:val="00B47730"/>
    <w:rsid w:val="00CB0664"/>
    <w:rsid w:val="00D17B48"/>
    <w:rsid w:val="00FC587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2248C1B"/>
  <w14:defaultImageDpi w14:val="300"/>
  <w15:docId w15:val="{37189FEB-7F99-4A65-98CF-974C592C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337</Words>
  <Characters>2486</Characters>
  <Application>Microsoft Office Word</Application>
  <DocSecurity>0</DocSecurity>
  <Lines>86</Lines>
  <Paragraphs>39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Piotrowska Karolina (ORL)</cp:lastModifiedBy>
  <cp:revision>4</cp:revision>
  <dcterms:created xsi:type="dcterms:W3CDTF">2026-02-03T07:09:00Z</dcterms:created>
  <dcterms:modified xsi:type="dcterms:W3CDTF">2026-02-03T10:47:00Z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2026-02-03T07:09:29Z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11049834-95b3-41bc-81b6-1d0e9a186a4d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